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E2068">
      <w:pPr>
        <w:jc w:val="center"/>
      </w:pPr>
      <w:r>
        <w:rPr>
          <w:rFonts w:hint="eastAsia"/>
          <w:b/>
          <w:sz w:val="36"/>
        </w:rPr>
        <w:t>江西财经大学学生综合素质测评</w:t>
      </w:r>
    </w:p>
    <w:p w14:paraId="758648C4">
      <w:pPr>
        <w:jc w:val="center"/>
      </w:pPr>
      <w:r>
        <w:rPr>
          <w:rFonts w:hint="eastAsia"/>
          <w:b/>
          <w:sz w:val="28"/>
        </w:rPr>
        <w:t>虚拟现实（VR）现代产业学院 软工VR23级2班汇总表</w:t>
      </w:r>
    </w:p>
    <w:p w14:paraId="4E73248D">
      <w:pPr>
        <w:jc w:val="center"/>
      </w:pPr>
      <w:r>
        <w:rPr>
          <w:rFonts w:hint="eastAsia"/>
          <w:b/>
          <w:sz w:val="24"/>
        </w:rPr>
        <w:t>（2025-2026 学年）</w:t>
      </w:r>
    </w:p>
    <w:tbl>
      <w:tblPr>
        <w:tblStyle w:val="32"/>
        <w:tblW w:w="14225" w:type="dxa"/>
        <w:tblInd w:w="-428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6"/>
        <w:gridCol w:w="1128"/>
        <w:gridCol w:w="632"/>
        <w:gridCol w:w="631"/>
        <w:gridCol w:w="910"/>
        <w:gridCol w:w="659"/>
        <w:gridCol w:w="779"/>
        <w:gridCol w:w="873"/>
        <w:gridCol w:w="900"/>
        <w:gridCol w:w="819"/>
        <w:gridCol w:w="766"/>
        <w:gridCol w:w="940"/>
        <w:gridCol w:w="1616"/>
        <w:gridCol w:w="1114"/>
        <w:gridCol w:w="1422"/>
      </w:tblGrid>
      <w:tr w14:paraId="000757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411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A147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63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76C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2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714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4D6240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64" w:hRule="atLeast"/>
        </w:trPr>
        <w:tc>
          <w:tcPr>
            <w:tcW w:w="10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61F8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B4A2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222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8E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FF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05E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01E5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98D4A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D85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9E3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A862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744D8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D51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0BE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13F469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650D6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A5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0D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EC9AD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446A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C2A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6A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49C55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2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2790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2AEFD6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CA0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杨宇恒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F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2202305494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9C82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F4F7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948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D72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534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81E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3760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921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CBE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D769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D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85.35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20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8F9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8C7C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E22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邵培益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4B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2202305488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FC7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F9C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B15B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93.5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A19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1C39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851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E28A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A74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663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7C9B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3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87.85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9E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CC9D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B771E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B23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王佳冰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B9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BD4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D81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3732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94.23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6BF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ABC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D23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5AE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C0C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5509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250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0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89.23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E6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67D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0D99F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1DF8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温诗雨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4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68B1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AC5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34E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5474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72B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5BA4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A9F2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F2F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F197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307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CD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85.33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C8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425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71D5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DB0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徐佳颖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79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2202305481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0348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DA3A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BA9A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84.75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24D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57DA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8FAC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0FD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4324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9BB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C6D6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63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87.42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E0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10E1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BE754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E8D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刘希睿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4C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2202305474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239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799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44E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562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900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F90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1A0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E4B6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2AD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71AF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5F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83.15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7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F43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61E92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A17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付依蕊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8F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2202305496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ACBE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D8B0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CAE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8DDD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2A4B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1312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AEC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54BA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AFA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352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65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2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899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25933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BFD4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黄晓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96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2202305468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A1E7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4C7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C6E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B2A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0E0B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4ECD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7C5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0E8E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4F38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B12C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E7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1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382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74413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4720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李芸琪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A2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2202305497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C5D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8DF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E45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81.04452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F9E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33E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38D4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A90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771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4D8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538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6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82.77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E3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D7A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35C73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607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刘广源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3C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C13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CA5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0A1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850C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0A4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69C2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A5DE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3C14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0185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015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B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3B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B06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1D8D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DB1A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赵苏宏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F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2202305489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62C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EB1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A9C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649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7C1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1B32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BA96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0F9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F60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CC2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7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83.09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54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490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7C08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90A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郑程飞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42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2202305501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FD3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B7D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2ACF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E022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A52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CC4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EBF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23A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700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460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E3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82.58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70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FB4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A779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CCD9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毕杨辉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5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2202305473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1CB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6958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C373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B1E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EBC7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E097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B555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EAB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98C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620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49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86.03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1D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360B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6520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489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曾添翼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A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2202305505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27F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040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16E7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B77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B30A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D73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A30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9F2F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0F9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722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2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79.2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61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3B7E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0AB2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4C08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陈星民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CA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2202305458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CCC7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DFFF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01E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71.46809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E2D9B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927E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6A1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ADA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27F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0114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EEE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EB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326C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8C08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E78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陈子鹏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5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2202305464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2E4E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A90C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7C2C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129B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2EF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4304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814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64A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B62D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2D9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D4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76.14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4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97D9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F1A8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A10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邓宜佳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E0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2202305483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29B4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ED6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2788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D7D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A547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DA0E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B491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9E9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ACE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900C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99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69.52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57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CD40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3FA5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DE49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方智强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8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2202305484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29D5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658C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DC8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EAD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21E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141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6D96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17E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EA8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3B7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5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78.28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1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C233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BD47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313C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付佳俊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A8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2202305471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3E6C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BE3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FA3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234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78FF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BFF3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5759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6AB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B2A7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8A7E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E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DC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0A68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1998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B84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郭杰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17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5232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BBB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283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A9F1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295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3343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D4D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2B1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A2E9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62BC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E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E3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5610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9D1F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1A4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韩绍平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4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66FB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2CE2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768C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BD6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947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A0A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DB9C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A5A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0DA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F03C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57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66.93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3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593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B7F8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43E6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胡添晨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DD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2202305461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2A2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FEF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442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4AD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C0A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CAE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D98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F0E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ABD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9B6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D4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81.64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EA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5C8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2670E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D2AE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华文龙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53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2202305457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747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60FD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0F15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83.15278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3A3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A22A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9162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BC95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E327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B90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A36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5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E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26A7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9C1C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6D57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黄云辉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B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2202305456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6DD3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C326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4F38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8D4F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38D6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4D18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69C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8B8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9A07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5A7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D5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82.68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D0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0DFF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DB467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D30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江树阳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80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2202305478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62F4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F38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E82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D6F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11F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350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45A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B233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42E7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657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C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80.37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B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970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B3B3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7A3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黎晨希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2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2202305463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60F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53C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C67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75.77562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600A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AEE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D10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E8A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6EE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6403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4E0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B3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74.62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3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CED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7745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78F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李平杰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2B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2202305462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958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E016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D8E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78.80412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28B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0B07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59B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8B3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E93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E11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230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9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53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8D4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499C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F64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李云江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3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2202305504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B0F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8CF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D09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82.89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EB4D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EED6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669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740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A39B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B25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3747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E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25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9F4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4655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12E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刘朝逸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14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2202305485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877C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06B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0077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B4A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3450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A147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7A1D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05C0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577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4962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2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64.05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8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DF00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5D0F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7C8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卢慎一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90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2202305502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9B8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059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EFF1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652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E20D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38D3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F0F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B0E9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E760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0005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5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82.38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3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E9C5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CDD6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3AD8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明玉丰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E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2202305469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E99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799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7E76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86.59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821A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B98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09BA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001F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96BE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5849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F72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06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8C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A139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ACE2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253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欧阳文禹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C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2202305465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B07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8DE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CDEB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84.67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315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7BF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3B3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9D7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DEA1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4D9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AC0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D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C4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B40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407C7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0AE8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饶敬聪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E2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2202305479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C5D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780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970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E09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EA9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B3BC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685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D17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54E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A79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08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71.02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A5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7301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EAB3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6DE7A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屠宇星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18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2202305506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5E2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86D9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B7C1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72.7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C948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87C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EEE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609C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3EF6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F30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6BEE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EA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72.7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B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35F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4173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686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王顺来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42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2202305490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A009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541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03A1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E44E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CC0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B43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410C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6654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CD8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2C3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64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76.85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99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E991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020E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9D6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王祥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AA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2202305493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409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CD3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58F5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D067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F96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B9F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BCE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3D1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2EF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68F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5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84.46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A4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682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B093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857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吴凡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A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2202305475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FC06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7056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3009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44F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3B7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AB2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B40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EAE3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590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97A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E5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73.99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F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0B9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F751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4D5B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吴伟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2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2202305495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31C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FA56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739A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73.91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C76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1231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00E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75D6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BB0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9EE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9DA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41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E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80F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A020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95A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肖易杰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59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2202305480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8F1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5ED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03C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501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9137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1F06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59C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6D25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A22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C4D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6A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81.86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F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B09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5938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719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谢奕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5C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86B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972A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F93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80.32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E0B5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7C10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568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227F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F503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236D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901A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38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F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F754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CC82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96C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殷浩然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4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2202305507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D23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EE18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C95B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80.21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E92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A02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0F9D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4E7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842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843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FD1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3E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80.21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54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0FC5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0057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CC9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余松泽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DE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2202305472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BC33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AFFA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02D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FBAF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583D8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1C0B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1FF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2ABF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E2700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D03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9C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77.51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30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EDD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6341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4D2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55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2202305477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E8EB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D3BC7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AAE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91EC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73A3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B3EE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733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052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AA17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17D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9A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71.19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AE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E61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0FD7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EB0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周汝楠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A2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2202305466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A30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B91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D3F6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32D2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B74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A5A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7EB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C42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E675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C34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E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C4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061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8C81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354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朱宏轶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0C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2202305459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A63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693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31C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77.02817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ABEF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5B5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251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E24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D8BE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952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FCF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11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75.26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4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917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E7BC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785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诸琪美</w:t>
            </w:r>
          </w:p>
        </w:tc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72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2202305498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3AC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F30D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5D7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395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54A84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59F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656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CF95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  <w:bookmarkStart w:id="0" w:name="_GoBack"/>
            <w:bookmarkEnd w:id="0"/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1BEB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269C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22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80.11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A4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153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06E31923"/>
    <w:p w14:paraId="3D9E7C6C">
      <w:pPr>
        <w:jc w:val="left"/>
      </w:pPr>
      <w:r>
        <w:rPr>
          <w:sz w:val="22"/>
        </w:rPr>
        <w:br w:type="textWrapping"/>
      </w:r>
      <w:r>
        <w:rPr>
          <w:sz w:val="22"/>
        </w:rPr>
        <w:br w:type="textWrapping"/>
      </w:r>
      <w:r>
        <w:rPr>
          <w:rFonts w:hint="eastAsia"/>
          <w:sz w:val="22"/>
        </w:rPr>
        <w:t>班主任签名：____________________        日期：______________</w:t>
      </w:r>
    </w:p>
    <w:p w14:paraId="190EF32C">
      <w:pPr>
        <w:jc w:val="left"/>
      </w:pPr>
      <w:r>
        <w:rPr>
          <w:rFonts w:hint="eastAsia"/>
          <w:sz w:val="18"/>
        </w:rPr>
        <w:t>注：体育成绩按学籍系统《历年体测表》"大三"学年总分认定。邵培益体测免测按60分计；吴伟、饶敬聪大三体测缺测，体育评定为不合格。</w:t>
      </w:r>
    </w:p>
    <w:sectPr>
      <w:pgSz w:w="16838" w:h="11906" w:orient="landscape"/>
      <w:pgMar w:top="850" w:right="850" w:bottom="850" w:left="85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1D56D53"/>
    <w:rsid w:val="057E7A8F"/>
    <w:rsid w:val="06BA4485"/>
    <w:rsid w:val="074D2288"/>
    <w:rsid w:val="076B50BC"/>
    <w:rsid w:val="09272E13"/>
    <w:rsid w:val="0B4A1806"/>
    <w:rsid w:val="0D3600BA"/>
    <w:rsid w:val="0E7E762F"/>
    <w:rsid w:val="115D0CBD"/>
    <w:rsid w:val="13112701"/>
    <w:rsid w:val="14AB6978"/>
    <w:rsid w:val="15040223"/>
    <w:rsid w:val="15BD5452"/>
    <w:rsid w:val="17A04762"/>
    <w:rsid w:val="1BA850E4"/>
    <w:rsid w:val="1BC84E56"/>
    <w:rsid w:val="1CC876D3"/>
    <w:rsid w:val="1DC44AD3"/>
    <w:rsid w:val="20A810D5"/>
    <w:rsid w:val="220D1FE1"/>
    <w:rsid w:val="23D90595"/>
    <w:rsid w:val="246E76D2"/>
    <w:rsid w:val="259501CB"/>
    <w:rsid w:val="27382998"/>
    <w:rsid w:val="29242162"/>
    <w:rsid w:val="2CA66CAD"/>
    <w:rsid w:val="2D391354"/>
    <w:rsid w:val="2D784137"/>
    <w:rsid w:val="2FDE5E55"/>
    <w:rsid w:val="312B28BA"/>
    <w:rsid w:val="313257C4"/>
    <w:rsid w:val="314851F1"/>
    <w:rsid w:val="34A10B4F"/>
    <w:rsid w:val="352D3162"/>
    <w:rsid w:val="35616BDC"/>
    <w:rsid w:val="367C48AF"/>
    <w:rsid w:val="36B129D7"/>
    <w:rsid w:val="37E71638"/>
    <w:rsid w:val="39C00510"/>
    <w:rsid w:val="3A555E0A"/>
    <w:rsid w:val="3A863D51"/>
    <w:rsid w:val="3C684282"/>
    <w:rsid w:val="3FA03183"/>
    <w:rsid w:val="42A9564B"/>
    <w:rsid w:val="45696E85"/>
    <w:rsid w:val="4587740E"/>
    <w:rsid w:val="48004C2D"/>
    <w:rsid w:val="494B26E8"/>
    <w:rsid w:val="497D09F5"/>
    <w:rsid w:val="49B60563"/>
    <w:rsid w:val="4A10240A"/>
    <w:rsid w:val="4C09386C"/>
    <w:rsid w:val="4C2A1B17"/>
    <w:rsid w:val="4D026349"/>
    <w:rsid w:val="4D9631B9"/>
    <w:rsid w:val="506E1504"/>
    <w:rsid w:val="53B549BF"/>
    <w:rsid w:val="576176AA"/>
    <w:rsid w:val="5A422574"/>
    <w:rsid w:val="5F546974"/>
    <w:rsid w:val="5F843F05"/>
    <w:rsid w:val="60BA613F"/>
    <w:rsid w:val="61EA697B"/>
    <w:rsid w:val="65BA6D04"/>
    <w:rsid w:val="65C37EAD"/>
    <w:rsid w:val="69016156"/>
    <w:rsid w:val="6AE96A85"/>
    <w:rsid w:val="6D064B23"/>
    <w:rsid w:val="6D332C0D"/>
    <w:rsid w:val="6EA3353E"/>
    <w:rsid w:val="736174D2"/>
    <w:rsid w:val="73EF2171"/>
    <w:rsid w:val="74CA28F6"/>
    <w:rsid w:val="79223BA8"/>
    <w:rsid w:val="7BDD78EE"/>
    <w:rsid w:val="7EC035E9"/>
    <w:rsid w:val="7EF469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75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66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79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7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76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86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72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8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69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81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65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4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8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74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78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36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37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8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9">
    <w:name w:val="Footer Char"/>
    <w:basedOn w:val="132"/>
    <w:link w:val="24"/>
    <w:uiPriority w:val="99"/>
  </w:style>
  <w:style w:type="character" w:customStyle="1" w:styleId="140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1">
    <w:name w:val="Body Text Char"/>
    <w:basedOn w:val="132"/>
    <w:link w:val="19"/>
    <w:qFormat/>
    <w:uiPriority w:val="99"/>
  </w:style>
  <w:style w:type="character" w:customStyle="1" w:styleId="142">
    <w:name w:val="Body Text 2 Char"/>
    <w:basedOn w:val="132"/>
    <w:link w:val="28"/>
    <w:qFormat/>
    <w:uiPriority w:val="99"/>
  </w:style>
  <w:style w:type="character" w:customStyle="1" w:styleId="143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44">
    <w:name w:val="Quote Char"/>
    <w:basedOn w:val="13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145">
    <w:name w:val="Quote"/>
    <w:basedOn w:val="1"/>
    <w:next w:val="1"/>
    <w:link w:val="18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8">
    <w:name w:val="Header Char"/>
    <w:basedOn w:val="132"/>
    <w:link w:val="25"/>
    <w:qFormat/>
    <w:uiPriority w:val="99"/>
  </w:style>
  <w:style w:type="character" w:customStyle="1" w:styleId="149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character" w:customStyle="1" w:styleId="150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1">
    <w:name w:val="Intense Quote Char"/>
    <w:basedOn w:val="13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152">
    <w:name w:val="Intense Quote"/>
    <w:basedOn w:val="1"/>
    <w:next w:val="1"/>
    <w:link w:val="16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15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54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15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156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158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160">
    <w:name w:val="List Paragraph"/>
    <w:basedOn w:val="1"/>
    <w:qFormat/>
    <w:uiPriority w:val="34"/>
    <w:pPr>
      <w:ind w:left="720"/>
      <w:contextualSpacing/>
    </w:pPr>
  </w:style>
  <w:style w:type="character" w:customStyle="1" w:styleId="161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character" w:customStyle="1" w:styleId="163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customStyle="1" w:styleId="164">
    <w:name w:val="TOC Heading1"/>
    <w:basedOn w:val="3"/>
    <w:next w:val="1"/>
    <w:semiHidden/>
    <w:unhideWhenUsed/>
    <w:qFormat/>
    <w:uiPriority w:val="39"/>
    <w:pPr>
      <w:outlineLvl w:val="9"/>
    </w:pPr>
  </w:style>
  <w:style w:type="character" w:customStyle="1" w:styleId="165">
    <w:name w:val="Body Text Char1"/>
    <w:basedOn w:val="132"/>
    <w:link w:val="19"/>
    <w:qFormat/>
    <w:uiPriority w:val="99"/>
  </w:style>
  <w:style w:type="character" w:customStyle="1" w:styleId="166">
    <w:name w:val="Heading 2 Char1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67">
    <w:name w:val="Macro Text Char1"/>
    <w:basedOn w:val="132"/>
    <w:link w:val="2"/>
    <w:qFormat/>
    <w:uiPriority w:val="99"/>
    <w:rPr>
      <w:rFonts w:ascii="Courier" w:hAnsi="Courier"/>
      <w:sz w:val="20"/>
      <w:szCs w:val="20"/>
    </w:rPr>
  </w:style>
  <w:style w:type="character" w:customStyle="1" w:styleId="168">
    <w:name w:val="Intense Quote Char1"/>
    <w:basedOn w:val="132"/>
    <w:link w:val="15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9">
    <w:name w:val="Heading 9 Char1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0">
    <w:name w:val="Heading 4 Char1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71">
    <w:name w:val="Intense Emphasis1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72">
    <w:name w:val="Heading 7 Char1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3">
    <w:name w:val="Subtle Emphasis1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74">
    <w:name w:val="Body Text 2 Char1"/>
    <w:basedOn w:val="132"/>
    <w:link w:val="28"/>
    <w:qFormat/>
    <w:uiPriority w:val="99"/>
  </w:style>
  <w:style w:type="character" w:customStyle="1" w:styleId="175">
    <w:name w:val="Heading 1 Char1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76">
    <w:name w:val="Heading 5 Char1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77">
    <w:name w:val="Book Title1"/>
    <w:basedOn w:val="132"/>
    <w:qFormat/>
    <w:uiPriority w:val="33"/>
    <w:rPr>
      <w:b/>
      <w:bCs/>
      <w:smallCaps/>
      <w:spacing w:val="5"/>
    </w:rPr>
  </w:style>
  <w:style w:type="character" w:customStyle="1" w:styleId="178">
    <w:name w:val="Title Char1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79">
    <w:name w:val="Heading 3 Char1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80">
    <w:name w:val="Heading 8 Char1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81">
    <w:name w:val="Body Text 3 Char1"/>
    <w:basedOn w:val="132"/>
    <w:link w:val="17"/>
    <w:qFormat/>
    <w:uiPriority w:val="99"/>
    <w:rPr>
      <w:sz w:val="16"/>
      <w:szCs w:val="16"/>
    </w:rPr>
  </w:style>
  <w:style w:type="character" w:customStyle="1" w:styleId="182">
    <w:name w:val="Subtle Reference1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83">
    <w:name w:val="Intense Reference1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84">
    <w:name w:val="Subtitle Char1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185">
    <w:name w:val="Quote Char1"/>
    <w:basedOn w:val="132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86">
    <w:name w:val="Heading 6 Char1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1256</Words>
  <Characters>2359</Characters>
  <TotalTime>38</TotalTime>
  <ScaleCrop>false</ScaleCrop>
  <LinksUpToDate>false</LinksUpToDate>
  <CharactersWithSpaces>2369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2026-09-07T17:15:00Z</dcterms:created>
  <dc:creator>Liuzihao</dc:creator>
  <cp:lastModifiedBy>刘子豪</cp:lastModifiedBy>
  <dcterms:modified xsi:type="dcterms:W3CDTF">2026-09-07T11:22:07Z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eyJoZGlkIjoiYTc2ZGZiNzZiNDVlOGViOWVmM2JhOTY0NGJkNjUyYzgiLCJ1c2VySWQiOiI4NzE5NjU4OTUifQ==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DFD08925B90F4DFAB40630CBFEFDBBDD_13</vt:lpwstr>
  </property>
</Properties>
</file>